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2.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1293930" name="ec902550-031d-11f0-b1b4-49c9ef4563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775579" name="ec902550-031d-11f0-b1b4-49c9ef4563e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95197" name="f07c2c90-031d-11f0-b1ee-a9ad43415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784256" name="f07c2c90-031d-11f0-b1ee-a9ad4341534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Schüttung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672412" name="b99e3510-0322-11f0-80a5-15ca79b0f8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039984" name="b99e3510-0322-11f0-80a5-15ca79b0f8b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5423697" name="bd129b50-0322-11f0-9df9-adadc021a9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864543" name="bd129b50-0322-11f0-9df9-adadc021a9c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Blei :</w:t>
            </w:r>
          </w:p>
          <w:p>
            <w:pPr>
              <w:spacing w:before="0" w:after="0"/>
            </w:pPr>
            <w:r>
              <w:t>schwermettall: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2. + 1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2607799" name="58e8a830-031e-11f0-8f19-2ddeb946a0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866822" name="58e8a830-031e-11f0-8f19-2ddeb946a09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6931677" name="5f540750-031e-11f0-bd4a-c78691dbb1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047175" name="5f540750-031e-11f0-bd4a-c78691dbb1b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2929840" name="b1824720-031f-11f0-bda8-23979b834b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157293" name="b1824720-031f-11f0-bda8-23979b834b2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6941325" name="badf6f00-031f-11f0-8e95-cdf38ff90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670703" name="badf6f00-031f-11f0-8e95-cdf38ff906f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Kamin 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397588" name="a5718610-0321-11f0-904a-07cc64542f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798208" name="a5718610-0321-11f0-904a-07cc64542fb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0266126" name="af253260-0321-11f0-8e90-9394ef5189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968636" name="af253260-0321-11f0-8e90-9394ef5189e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0805663" name="f40cd090-0321-11f0-ae4b-6def5d596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324563" name="f40cd090-0321-11f0-ae4b-6def5d596aa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1510350" name="fabbef70-0321-11f0-a75a-4ba2194361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065593" name="fabbef70-0321-11f0-a75a-4ba21943616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Behandeltes Holz </w:t>
            </w:r>
          </w:p>
          <w:p>
            <w:pPr>
              <w:spacing w:before="0" w:after="0"/>
            </w:pPr>
            <w:r>
              <w:t>Konstruktions- und Verkleidungsholz 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634985" name="22157b90-0322-11f0-bd51-9528747493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209208" name="22157b90-0322-11f0-bd51-9528747493f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8369023" name="25a30f20-0322-11f0-93c1-51d9b9a12d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912435" name="25a30f20-0322-11f0-93c1-51d9b9a12d3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Gang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2265280" name="3fb03070-0325-11f0-9247-df7dc924f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927790" name="3fb03070-0325-11f0-9247-df7dc924f43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7380667" name="4490a9d0-0325-11f0-a17d-e3ceaf8f7e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991028" name="4490a9d0-0325-11f0-a17d-e3ceaf8f7e2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8682001" name="dd10c960-032a-11f0-a2a8-6bbc64a99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900199" name="dd10c960-032a-11f0-a2a8-6bbc64a99a3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4202562" name="e1fb2dd0-032a-11f0-afa3-adf96cf018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434138" name="e1fb2dd0-032a-11f0-afa3-adf96cf0185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9326079" name="d0270d70-032c-11f0-8418-f35ffc6029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243701" name="d0270d70-032c-11f0-8418-f35ffc6029a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4647774" name="d5bc30d0-032c-11f0-8dda-d1ddc04a95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534739" name="d5bc30d0-032c-11f0-8dda-d1ddc04a952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6278294" name="161211e0-032d-11f0-8a44-e5b4af0b85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967504" name="161211e0-032d-11f0-8a44-e5b4af0b854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484712" name="20abb160-032d-11f0-a62a-55e67445a3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328822" name="20abb160-032d-11f0-a62a-55e67445a36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0621721" name="cd744cb0-0330-11f0-bbb0-c1873dc506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993158" name="cd744cb0-0330-11f0-bbb0-c1873dc506e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3003875" name="d1a91cc0-0330-11f0-aff1-d77ede2fdf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399105" name="d1a91cc0-0330-11f0-aff1-d77ede2fdfd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Susenbergstrasse 141, 8044 Zürich.</w:t>
          </w:r>
        </w:p>
        <w:p>
          <w:pPr>
            <w:spacing w:before="0" w:after="0"/>
          </w:pPr>
          <w:r>
            <w:t>208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